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21A2A818"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DC41BA">
          <w:rPr>
            <w:b/>
            <w:i/>
            <w:noProof/>
            <w:sz w:val="28"/>
          </w:rPr>
          <w:t>316</w:t>
        </w:r>
      </w:fldSimple>
    </w:p>
    <w:p w14:paraId="6A1CD1D0" w14:textId="64E9EC72"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834BD0">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30CE642D" w:rsidR="000B4F1A" w:rsidRPr="00410371" w:rsidRDefault="000B4F1A" w:rsidP="004F4664">
            <w:pPr>
              <w:pStyle w:val="CRCoverPage"/>
              <w:spacing w:after="0"/>
              <w:jc w:val="right"/>
              <w:rPr>
                <w:b/>
                <w:noProof/>
                <w:sz w:val="28"/>
              </w:rPr>
            </w:pPr>
            <w:fldSimple w:instr=" DOCPROPERTY  Spec#  \* MERGEFORMAT ">
              <w:r>
                <w:rPr>
                  <w:b/>
                  <w:noProof/>
                  <w:sz w:val="28"/>
                </w:rPr>
                <w:t>29.</w:t>
              </w:r>
              <w:r w:rsidR="00571A46">
                <w:rPr>
                  <w:b/>
                  <w:noProof/>
                  <w:sz w:val="28"/>
                </w:rPr>
                <w:t>0</w:t>
              </w:r>
              <w:r w:rsidR="008E5995">
                <w:rPr>
                  <w:b/>
                  <w:noProof/>
                  <w:sz w:val="28"/>
                </w:rPr>
                <w:t>61</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094A450" w:rsidR="000B4F1A" w:rsidRPr="00410371" w:rsidRDefault="00571A46" w:rsidP="004F4664">
            <w:pPr>
              <w:pStyle w:val="CRCoverPage"/>
              <w:spacing w:after="0"/>
              <w:rPr>
                <w:noProof/>
              </w:rPr>
            </w:pPr>
            <w:r>
              <w:rPr>
                <w:b/>
                <w:noProof/>
                <w:sz w:val="28"/>
                <w:lang w:eastAsia="zh-CN"/>
              </w:rPr>
              <w:t>0</w:t>
            </w:r>
            <w:r w:rsidR="00DC41BA">
              <w:rPr>
                <w:b/>
                <w:noProof/>
                <w:sz w:val="28"/>
                <w:lang w:eastAsia="zh-CN"/>
              </w:rPr>
              <w:t>556</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2313B39E" w:rsidR="000B4F1A" w:rsidRPr="00410371" w:rsidRDefault="000B4F1A" w:rsidP="004F4664">
            <w:pPr>
              <w:pStyle w:val="CRCoverPage"/>
              <w:spacing w:after="0"/>
              <w:jc w:val="center"/>
              <w:rPr>
                <w:noProof/>
                <w:sz w:val="28"/>
              </w:rPr>
            </w:pPr>
            <w:fldSimple w:instr=" DOCPROPERTY  Version  \* MERGEFORMAT ">
              <w:r>
                <w:rPr>
                  <w:b/>
                  <w:noProof/>
                  <w:sz w:val="28"/>
                </w:rPr>
                <w:t>19.</w:t>
              </w:r>
              <w:r w:rsidR="008E5995">
                <w:rPr>
                  <w:b/>
                  <w:noProof/>
                  <w:sz w:val="28"/>
                </w:rPr>
                <w:t>0</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19C44A08" w:rsidR="000B4F1A" w:rsidRDefault="00E12176" w:rsidP="004F4664">
            <w:pPr>
              <w:pStyle w:val="CRCoverPage"/>
              <w:spacing w:after="0"/>
              <w:ind w:left="100"/>
              <w:rPr>
                <w:noProof/>
              </w:rPr>
            </w:pPr>
            <w:r>
              <w:rPr>
                <w:noProof/>
              </w:rPr>
              <w:t>Correction</w:t>
            </w:r>
            <w:r w:rsidR="004F5D32">
              <w:rPr>
                <w:noProof/>
              </w:rPr>
              <w:t>s</w:t>
            </w:r>
            <w:r w:rsidR="00716AB8">
              <w:rPr>
                <w:noProof/>
              </w:rPr>
              <w:t xml:space="preserve"> to unused reference</w:t>
            </w:r>
            <w:r w:rsidR="004F5D32">
              <w:rPr>
                <w:noProof/>
              </w:rPr>
              <w:t>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F3B153B" w:rsidR="000B4F1A" w:rsidRDefault="00716AB8" w:rsidP="004F4664">
            <w:pPr>
              <w:pStyle w:val="CRCoverPage"/>
              <w:spacing w:after="0"/>
              <w:ind w:left="100"/>
              <w:rPr>
                <w:noProof/>
              </w:rPr>
            </w:pPr>
            <w:r>
              <w:t>TEI19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4790399B" w:rsidR="000B4F1A" w:rsidRDefault="000B4F1A" w:rsidP="004F4664">
            <w:pPr>
              <w:pStyle w:val="CRCoverPage"/>
              <w:spacing w:after="0"/>
              <w:ind w:left="100"/>
              <w:rPr>
                <w:noProof/>
              </w:rPr>
            </w:pPr>
            <w:fldSimple w:instr=" DOCPROPERTY  ResDate  \* MERGEFORMAT ">
              <w:r>
                <w:rPr>
                  <w:noProof/>
                </w:rPr>
                <w:t>2025-</w:t>
              </w:r>
              <w:r w:rsidR="00716AB8">
                <w:rPr>
                  <w:noProof/>
                </w:rPr>
                <w:t>10</w:t>
              </w:r>
              <w:r>
                <w:rPr>
                  <w:noProof/>
                </w:rPr>
                <w:t>-</w:t>
              </w:r>
              <w:r w:rsidR="00716AB8">
                <w:rPr>
                  <w:noProof/>
                </w:rPr>
                <w:t>05</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49D7450F" w:rsidR="000B4F1A" w:rsidRDefault="00E12176"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127D4DE1" w:rsidR="00533811" w:rsidRPr="006D669E" w:rsidRDefault="004F5D32" w:rsidP="00D65F85">
            <w:pPr>
              <w:spacing w:after="0"/>
              <w:ind w:left="100"/>
              <w:rPr>
                <w:rFonts w:ascii="Arial" w:hAnsi="Arial"/>
                <w:noProof/>
                <w:lang w:eastAsia="zh-CN"/>
              </w:rPr>
            </w:pPr>
            <w:r>
              <w:rPr>
                <w:rFonts w:ascii="Arial" w:hAnsi="Arial"/>
                <w:noProof/>
                <w:lang w:eastAsia="zh-CN"/>
              </w:rPr>
              <w:t>The references number 11, 17 and 23 are not used in the text in this TS, hence need to be void to improve the TS quality.</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40776F27" w:rsidR="00E271EF" w:rsidRPr="00AF1DD5" w:rsidRDefault="004F5D32" w:rsidP="002B14A0">
            <w:pPr>
              <w:spacing w:after="0"/>
              <w:ind w:left="100"/>
              <w:rPr>
                <w:rFonts w:ascii="Arial" w:hAnsi="Arial"/>
                <w:lang w:eastAsia="zh-CN"/>
              </w:rPr>
            </w:pPr>
            <w:r>
              <w:rPr>
                <w:rFonts w:ascii="Arial" w:hAnsi="Arial"/>
                <w:lang w:eastAsia="zh-CN"/>
              </w:rPr>
              <w:t xml:space="preserve">Corrected the </w:t>
            </w:r>
            <w:r w:rsidR="00432281">
              <w:rPr>
                <w:rFonts w:ascii="Arial" w:hAnsi="Arial"/>
                <w:lang w:eastAsia="zh-CN"/>
              </w:rPr>
              <w:t xml:space="preserve">not used </w:t>
            </w:r>
            <w:r>
              <w:rPr>
                <w:rFonts w:ascii="Arial" w:hAnsi="Arial"/>
                <w:lang w:eastAsia="zh-CN"/>
              </w:rPr>
              <w:t>references number 11, 17 and 23 to be void.</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D6CD48" w:rsidR="000B4F1A" w:rsidRDefault="004F5D32" w:rsidP="004F4664">
            <w:pPr>
              <w:pStyle w:val="CRCoverPage"/>
              <w:spacing w:after="0"/>
              <w:ind w:left="100"/>
              <w:rPr>
                <w:noProof/>
              </w:rPr>
            </w:pPr>
            <w:r>
              <w:rPr>
                <w:noProof/>
              </w:rPr>
              <w:t>Impact the TS quality upon these references are not used in text in this TS</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528A312" w:rsidR="000B4F1A" w:rsidRDefault="004576B9" w:rsidP="004F4664">
            <w:pPr>
              <w:pStyle w:val="CRCoverPage"/>
              <w:spacing w:after="0"/>
              <w:ind w:left="100"/>
              <w:rPr>
                <w:noProof/>
              </w:rPr>
            </w:pPr>
            <w:r>
              <w:rPr>
                <w:noProof/>
              </w:rPr>
              <w:t>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6826AF5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47C1B0E" w:rsidR="000B4F1A" w:rsidRDefault="004576B9"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04E58AD" w:rsidR="000B4F1A" w:rsidRDefault="004576B9"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0304ABB4" w:rsidR="000B4F1A" w:rsidRDefault="000B4F1A" w:rsidP="00BC2BFA">
            <w:pPr>
              <w:pStyle w:val="CRCoverPage"/>
              <w:spacing w:after="0"/>
              <w:ind w:left="100"/>
              <w:rPr>
                <w:noProof/>
              </w:rPr>
            </w:pP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56A30AD3" w14:textId="77777777" w:rsidR="00716AB8" w:rsidRDefault="00716AB8" w:rsidP="00716AB8">
      <w:pPr>
        <w:pStyle w:val="Heading1"/>
      </w:pPr>
      <w:bookmarkStart w:id="24" w:name="_Toc517273699"/>
      <w:bookmarkStart w:id="25" w:name="_Toc44588624"/>
      <w:bookmarkStart w:id="26" w:name="_Toc45130561"/>
      <w:bookmarkStart w:id="27" w:name="_Toc45130960"/>
      <w:bookmarkStart w:id="28" w:name="_Toc51745940"/>
      <w:bookmarkStart w:id="29" w:name="_Toc51936877"/>
      <w:bookmarkStart w:id="30" w:name="_Toc51937137"/>
      <w:bookmarkStart w:id="31" w:name="_Toc58500144"/>
      <w:bookmarkStart w:id="32" w:name="_Toc58500426"/>
      <w:bookmarkStart w:id="33" w:name="_Toc59013481"/>
      <w:bookmarkStart w:id="34" w:name="_Toc68103225"/>
      <w:bookmarkStart w:id="35" w:name="_Toc2006162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4"/>
      <w:bookmarkEnd w:id="25"/>
      <w:bookmarkEnd w:id="26"/>
      <w:bookmarkEnd w:id="27"/>
      <w:bookmarkEnd w:id="28"/>
      <w:bookmarkEnd w:id="29"/>
      <w:bookmarkEnd w:id="30"/>
      <w:bookmarkEnd w:id="31"/>
      <w:bookmarkEnd w:id="32"/>
      <w:bookmarkEnd w:id="33"/>
      <w:bookmarkEnd w:id="34"/>
      <w:bookmarkEnd w:id="35"/>
    </w:p>
    <w:p w14:paraId="47E311F3" w14:textId="77777777" w:rsidR="00716AB8" w:rsidRDefault="00716AB8" w:rsidP="00716AB8">
      <w:r>
        <w:t>The following documents contain provisions which, through reference in this text, constitute provisions of the present document.</w:t>
      </w:r>
    </w:p>
    <w:p w14:paraId="6D347430" w14:textId="77777777" w:rsidR="00716AB8" w:rsidRDefault="00716AB8" w:rsidP="00716AB8">
      <w:pPr>
        <w:pStyle w:val="B10"/>
      </w:pPr>
      <w:r>
        <w:t>-</w:t>
      </w:r>
      <w:r>
        <w:tab/>
        <w:t>References are either specific (identified by date of publication, edition number, version number, etc.) or non</w:t>
      </w:r>
      <w:r>
        <w:noBreakHyphen/>
        <w:t>specific.</w:t>
      </w:r>
    </w:p>
    <w:p w14:paraId="105A3845" w14:textId="77777777" w:rsidR="00716AB8" w:rsidRDefault="00716AB8" w:rsidP="00716AB8">
      <w:pPr>
        <w:pStyle w:val="B10"/>
      </w:pPr>
      <w:r>
        <w:t>-</w:t>
      </w:r>
      <w:r>
        <w:tab/>
        <w:t>For a specific reference, subsequent revisions do not apply.</w:t>
      </w:r>
    </w:p>
    <w:p w14:paraId="702D7905" w14:textId="77777777" w:rsidR="00716AB8" w:rsidRDefault="00716AB8" w:rsidP="00716AB8">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88995F" w14:textId="77777777" w:rsidR="00716AB8" w:rsidRDefault="00716AB8" w:rsidP="00716AB8">
      <w:pPr>
        <w:pStyle w:val="EX"/>
      </w:pPr>
      <w:r>
        <w:t>[1]</w:t>
      </w:r>
      <w:r>
        <w:tab/>
        <w:t>Void.</w:t>
      </w:r>
    </w:p>
    <w:p w14:paraId="6270A25C" w14:textId="77777777" w:rsidR="00716AB8" w:rsidRDefault="00716AB8" w:rsidP="00716AB8">
      <w:pPr>
        <w:pStyle w:val="EX"/>
      </w:pPr>
      <w:r>
        <w:t>[2]</w:t>
      </w:r>
      <w:r>
        <w:tab/>
        <w:t>3GPP TS 22.060: "General Packet Radio Service (GPRS); Service Description; Stage 1".</w:t>
      </w:r>
    </w:p>
    <w:p w14:paraId="16117CE4" w14:textId="77777777" w:rsidR="00716AB8" w:rsidRDefault="00716AB8" w:rsidP="00716AB8">
      <w:pPr>
        <w:pStyle w:val="EX"/>
      </w:pPr>
      <w:r>
        <w:t>[3]</w:t>
      </w:r>
      <w:r>
        <w:tab/>
        <w:t>3GPP TS 23.060: "General Packet Radio Service (GPRS); Service Description; Stage 2".</w:t>
      </w:r>
    </w:p>
    <w:p w14:paraId="37F0E5A9" w14:textId="77777777" w:rsidR="00716AB8" w:rsidRDefault="00716AB8" w:rsidP="00716AB8">
      <w:pPr>
        <w:pStyle w:val="EX"/>
        <w:rPr>
          <w:lang w:val="fi-FI"/>
        </w:rPr>
      </w:pPr>
      <w:r>
        <w:rPr>
          <w:lang w:val="fi-FI"/>
        </w:rPr>
        <w:t>[4]</w:t>
      </w:r>
      <w:r>
        <w:rPr>
          <w:lang w:val="fi-FI"/>
        </w:rPr>
        <w:tab/>
        <w:t>Void.</w:t>
      </w:r>
    </w:p>
    <w:p w14:paraId="2FA74C07" w14:textId="77777777" w:rsidR="00716AB8" w:rsidRDefault="00716AB8" w:rsidP="00716AB8">
      <w:pPr>
        <w:pStyle w:val="EX"/>
        <w:rPr>
          <w:lang w:val="fi-FI"/>
        </w:rPr>
      </w:pPr>
      <w:r>
        <w:rPr>
          <w:lang w:val="fi-FI"/>
        </w:rPr>
        <w:t>[5]</w:t>
      </w:r>
      <w:r>
        <w:rPr>
          <w:lang w:val="fi-FI"/>
        </w:rPr>
        <w:tab/>
        <w:t>Void.</w:t>
      </w:r>
    </w:p>
    <w:p w14:paraId="401C74E5" w14:textId="77777777" w:rsidR="00716AB8" w:rsidRDefault="00716AB8" w:rsidP="00716AB8">
      <w:pPr>
        <w:pStyle w:val="EX"/>
        <w:rPr>
          <w:lang w:val="fi-FI"/>
        </w:rPr>
      </w:pPr>
      <w:r>
        <w:rPr>
          <w:lang w:val="fi-FI"/>
        </w:rPr>
        <w:t>[6]</w:t>
      </w:r>
      <w:r>
        <w:rPr>
          <w:lang w:val="fi-FI"/>
        </w:rPr>
        <w:tab/>
        <w:t>Void.</w:t>
      </w:r>
    </w:p>
    <w:p w14:paraId="1EBD528E" w14:textId="77777777" w:rsidR="00716AB8" w:rsidRDefault="00716AB8" w:rsidP="00716AB8">
      <w:pPr>
        <w:pStyle w:val="EX"/>
        <w:rPr>
          <w:lang w:val="fi-FI"/>
        </w:rPr>
      </w:pPr>
      <w:r>
        <w:rPr>
          <w:lang w:val="fi-FI"/>
        </w:rPr>
        <w:t>[7]</w:t>
      </w:r>
      <w:r>
        <w:rPr>
          <w:lang w:val="fi-FI"/>
        </w:rPr>
        <w:tab/>
        <w:t>Void.</w:t>
      </w:r>
    </w:p>
    <w:p w14:paraId="6014D180" w14:textId="77777777" w:rsidR="00716AB8" w:rsidRDefault="00716AB8" w:rsidP="00716AB8">
      <w:pPr>
        <w:pStyle w:val="EX"/>
        <w:rPr>
          <w:lang w:val="fi-FI"/>
        </w:rPr>
      </w:pPr>
      <w:r>
        <w:rPr>
          <w:lang w:val="fi-FI"/>
        </w:rPr>
        <w:t>[8]</w:t>
      </w:r>
      <w:r>
        <w:rPr>
          <w:lang w:val="fi-FI"/>
        </w:rPr>
        <w:tab/>
        <w:t>Void.</w:t>
      </w:r>
    </w:p>
    <w:p w14:paraId="19B5F305" w14:textId="77777777" w:rsidR="00716AB8" w:rsidRDefault="00716AB8" w:rsidP="00716AB8">
      <w:pPr>
        <w:pStyle w:val="EX"/>
      </w:pPr>
      <w:r>
        <w:t>[9]</w:t>
      </w:r>
      <w:r>
        <w:tab/>
        <w:t>Void.</w:t>
      </w:r>
    </w:p>
    <w:p w14:paraId="7438C049" w14:textId="77777777" w:rsidR="00716AB8" w:rsidRDefault="00716AB8" w:rsidP="00716AB8">
      <w:pPr>
        <w:pStyle w:val="EX"/>
      </w:pPr>
      <w:r>
        <w:t>[10]</w:t>
      </w:r>
      <w:r>
        <w:tab/>
        <w:t>3GPP TS 27.060: "Packet Domain; Mobile Station (MS) supporting Packet Switched services".</w:t>
      </w:r>
    </w:p>
    <w:p w14:paraId="40359692" w14:textId="4FEA059F" w:rsidR="00716AB8" w:rsidRDefault="00716AB8" w:rsidP="00716AB8">
      <w:pPr>
        <w:pStyle w:val="EX"/>
      </w:pPr>
      <w:r>
        <w:t>[11]</w:t>
      </w:r>
      <w:r>
        <w:tab/>
      </w:r>
      <w:ins w:id="36" w:author="Ericsson_Maria Liang" w:date="2025-10-05T14:27:00Z">
        <w:r>
          <w:t>Void</w:t>
        </w:r>
      </w:ins>
      <w:del w:id="37" w:author="Ericsson_Maria Liang" w:date="2025-10-05T14:27:00Z">
        <w:r w:rsidDel="00716AB8">
          <w:delText>ITU-T Recommendation E.164: "The international public telecommunication numbering plan"</w:delText>
        </w:r>
      </w:del>
      <w:r>
        <w:t>.</w:t>
      </w:r>
    </w:p>
    <w:p w14:paraId="62DE4829" w14:textId="77777777" w:rsidR="00716AB8" w:rsidRDefault="00716AB8" w:rsidP="00716AB8">
      <w:pPr>
        <w:pStyle w:val="EX"/>
      </w:pPr>
      <w:r>
        <w:t>[12]</w:t>
      </w:r>
      <w:r>
        <w:tab/>
        <w:t>Void.</w:t>
      </w:r>
    </w:p>
    <w:p w14:paraId="04834708" w14:textId="77777777" w:rsidR="00716AB8" w:rsidRDefault="00716AB8" w:rsidP="00716AB8">
      <w:pPr>
        <w:pStyle w:val="EX"/>
      </w:pPr>
      <w:r>
        <w:t>[13]</w:t>
      </w:r>
      <w:r>
        <w:tab/>
        <w:t>Void.</w:t>
      </w:r>
    </w:p>
    <w:p w14:paraId="3B48B43B" w14:textId="77777777" w:rsidR="00716AB8" w:rsidRDefault="00716AB8" w:rsidP="00716AB8">
      <w:pPr>
        <w:pStyle w:val="EX"/>
      </w:pPr>
      <w:r>
        <w:t>[14]</w:t>
      </w:r>
      <w:r>
        <w:tab/>
        <w:t>Void.</w:t>
      </w:r>
    </w:p>
    <w:p w14:paraId="6F37095B" w14:textId="77777777" w:rsidR="00716AB8" w:rsidRDefault="00716AB8" w:rsidP="00716AB8">
      <w:pPr>
        <w:pStyle w:val="EX"/>
      </w:pPr>
      <w:r>
        <w:t>[15]</w:t>
      </w:r>
      <w:r>
        <w:tab/>
        <w:t>IETF RFC 768 (1980): "User Datagram Protocol" (STD 6).</w:t>
      </w:r>
    </w:p>
    <w:p w14:paraId="2D6EE4AA" w14:textId="77777777" w:rsidR="00716AB8" w:rsidRDefault="00716AB8" w:rsidP="00716AB8">
      <w:pPr>
        <w:pStyle w:val="EX"/>
      </w:pPr>
      <w:r>
        <w:t>[16]</w:t>
      </w:r>
      <w:r>
        <w:tab/>
        <w:t>IETF RFC 791 (1981): "Internet Protocol" (STD 5).</w:t>
      </w:r>
    </w:p>
    <w:p w14:paraId="12472A4C" w14:textId="58467FF1" w:rsidR="00716AB8" w:rsidRDefault="00716AB8" w:rsidP="00716AB8">
      <w:pPr>
        <w:pStyle w:val="EX"/>
      </w:pPr>
      <w:r>
        <w:t>[17]</w:t>
      </w:r>
      <w:r>
        <w:tab/>
      </w:r>
      <w:ins w:id="38" w:author="Ericsson_Maria Liang" w:date="2025-10-05T14:27:00Z">
        <w:r>
          <w:t>Void</w:t>
        </w:r>
      </w:ins>
      <w:del w:id="39" w:author="Ericsson_Maria Liang" w:date="2025-10-05T14:27:00Z">
        <w:r w:rsidDel="00716AB8">
          <w:delText>IETF RFC 792 (1981): "Internet Control Message Protocol" (STD 5)</w:delText>
        </w:r>
      </w:del>
      <w:r>
        <w:t>.</w:t>
      </w:r>
    </w:p>
    <w:p w14:paraId="4F2E6599" w14:textId="77777777" w:rsidR="00716AB8" w:rsidRDefault="00716AB8" w:rsidP="00716AB8">
      <w:pPr>
        <w:pStyle w:val="EX"/>
        <w:rPr>
          <w:lang w:val="it-IT"/>
        </w:rPr>
      </w:pPr>
      <w:r>
        <w:rPr>
          <w:lang w:val="it-IT"/>
        </w:rPr>
        <w:t>[18]</w:t>
      </w:r>
      <w:r>
        <w:rPr>
          <w:lang w:val="it-IT"/>
        </w:rPr>
        <w:tab/>
        <w:t>IETF RFC 793 (1981): "Transmission Control Protocol" (STD 7).</w:t>
      </w:r>
    </w:p>
    <w:p w14:paraId="41FC7D11" w14:textId="77777777" w:rsidR="00716AB8" w:rsidRDefault="00716AB8" w:rsidP="00716AB8">
      <w:pPr>
        <w:pStyle w:val="EX"/>
      </w:pPr>
      <w:r>
        <w:t>[19]</w:t>
      </w:r>
      <w:r>
        <w:tab/>
        <w:t>IETF RFC 1034 (1987): "Domain names – concepts and facilities" (STD 7).</w:t>
      </w:r>
    </w:p>
    <w:p w14:paraId="0E56D0E4" w14:textId="77777777" w:rsidR="00716AB8" w:rsidRDefault="00716AB8" w:rsidP="00716AB8">
      <w:pPr>
        <w:pStyle w:val="EX"/>
      </w:pPr>
      <w:r>
        <w:t>[20]</w:t>
      </w:r>
      <w:r>
        <w:tab/>
        <w:t>Void.</w:t>
      </w:r>
    </w:p>
    <w:p w14:paraId="33987AE5" w14:textId="77777777" w:rsidR="00716AB8" w:rsidRDefault="00716AB8" w:rsidP="00716AB8">
      <w:pPr>
        <w:pStyle w:val="EX"/>
      </w:pPr>
      <w:r>
        <w:t>[21a]</w:t>
      </w:r>
      <w:r>
        <w:tab/>
        <w:t>IETF RFC 1661 (1994): "The Point-to-Point Protocol (PPP)" (STD 51).</w:t>
      </w:r>
    </w:p>
    <w:p w14:paraId="7BAF6247" w14:textId="77777777" w:rsidR="00716AB8" w:rsidRDefault="00716AB8" w:rsidP="00716AB8">
      <w:pPr>
        <w:pStyle w:val="EX"/>
      </w:pPr>
      <w:r>
        <w:t>[21b]</w:t>
      </w:r>
      <w:r>
        <w:tab/>
        <w:t>IETF RFC 1662 (1994): "</w:t>
      </w:r>
      <w:r>
        <w:rPr>
          <w:bCs/>
        </w:rPr>
        <w:t>PPP in HDLC-like Framing".</w:t>
      </w:r>
    </w:p>
    <w:p w14:paraId="125A3BC0" w14:textId="77777777" w:rsidR="00716AB8" w:rsidRDefault="00716AB8" w:rsidP="00716AB8">
      <w:pPr>
        <w:pStyle w:val="EX"/>
      </w:pPr>
      <w:r>
        <w:lastRenderedPageBreak/>
        <w:t>[22]</w:t>
      </w:r>
      <w:r>
        <w:tab/>
        <w:t>IETF RFC 1700 (1994): "Assigned Numbers" (STD 2).</w:t>
      </w:r>
    </w:p>
    <w:p w14:paraId="2AB2F544" w14:textId="69C0C449" w:rsidR="00716AB8" w:rsidRDefault="00716AB8" w:rsidP="00716AB8">
      <w:pPr>
        <w:pStyle w:val="EX"/>
      </w:pPr>
      <w:r>
        <w:t>[23]</w:t>
      </w:r>
      <w:r>
        <w:tab/>
      </w:r>
      <w:ins w:id="40" w:author="Ericsson_Maria Liang" w:date="2025-10-05T14:29:00Z">
        <w:r w:rsidR="00B52694">
          <w:t>Void</w:t>
        </w:r>
      </w:ins>
      <w:del w:id="41" w:author="Ericsson_Maria Liang" w:date="2025-10-05T14:29:00Z">
        <w:r w:rsidDel="00B52694">
          <w:delText>3GPP TS 44.008: "Mobile radio interface layer 3 specification; Core Network protocols; Stage 3"</w:delText>
        </w:r>
      </w:del>
      <w:r>
        <w:t>.</w:t>
      </w:r>
    </w:p>
    <w:p w14:paraId="2E77F43E" w14:textId="77777777" w:rsidR="00716AB8" w:rsidRDefault="00716AB8" w:rsidP="00716AB8">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AE1AD63" w14:textId="77777777" w:rsidR="00716AB8" w:rsidRDefault="00716AB8" w:rsidP="00716AB8">
      <w:pPr>
        <w:pStyle w:val="EX"/>
      </w:pPr>
      <w:r>
        <w:t>[25]</w:t>
      </w:r>
      <w:r>
        <w:tab/>
        <w:t>IETF RFC 2794 (2000): "Mobile IP Network Address Identifier Extension for IPv4", P. Calhoun, C. Perkins.</w:t>
      </w:r>
    </w:p>
    <w:p w14:paraId="4EC59804" w14:textId="77777777" w:rsidR="00716AB8" w:rsidRDefault="00716AB8" w:rsidP="00716AB8">
      <w:pPr>
        <w:pStyle w:val="EX"/>
      </w:pPr>
      <w:r>
        <w:t>[26]</w:t>
      </w:r>
      <w:r>
        <w:tab/>
        <w:t>IETF RFC 2131 (1997): "Dynamic Host Configuration Protocol".</w:t>
      </w:r>
    </w:p>
    <w:p w14:paraId="0D659E42" w14:textId="77777777" w:rsidR="00716AB8" w:rsidRDefault="00716AB8" w:rsidP="00716AB8">
      <w:pPr>
        <w:pStyle w:val="EX"/>
      </w:pPr>
      <w:r>
        <w:t>[27]</w:t>
      </w:r>
      <w:r>
        <w:tab/>
        <w:t>IETF RFC 1542 (1993): "Clarification and Extensions for the Bootstrap Protocol".</w:t>
      </w:r>
    </w:p>
    <w:p w14:paraId="0E75046D" w14:textId="77777777" w:rsidR="00716AB8" w:rsidRDefault="00716AB8" w:rsidP="00716AB8">
      <w:pPr>
        <w:pStyle w:val="EX"/>
      </w:pPr>
      <w:r>
        <w:t>[28]</w:t>
      </w:r>
      <w:r>
        <w:tab/>
        <w:t>Void.</w:t>
      </w:r>
    </w:p>
    <w:p w14:paraId="3A3770C9" w14:textId="77777777" w:rsidR="00716AB8" w:rsidRDefault="00716AB8" w:rsidP="00716AB8">
      <w:pPr>
        <w:pStyle w:val="EX"/>
      </w:pPr>
      <w:r>
        <w:t>[29]</w:t>
      </w:r>
      <w:r>
        <w:tab/>
        <w:t>Void.</w:t>
      </w:r>
    </w:p>
    <w:p w14:paraId="7BEEA8C8" w14:textId="77777777" w:rsidR="00716AB8" w:rsidRDefault="00716AB8" w:rsidP="00716AB8">
      <w:pPr>
        <w:pStyle w:val="EX"/>
      </w:pPr>
      <w:r>
        <w:t>[30]</w:t>
      </w:r>
      <w:r>
        <w:tab/>
        <w:t>IETF RFC 3344 (2002): "IP Mobility Support", C. Perkins.</w:t>
      </w:r>
    </w:p>
    <w:p w14:paraId="0DCDF1BA" w14:textId="77777777" w:rsidR="00716AB8" w:rsidRDefault="00716AB8" w:rsidP="00716AB8">
      <w:pPr>
        <w:pStyle w:val="EX"/>
      </w:pPr>
      <w:r>
        <w:t>[31]</w:t>
      </w:r>
      <w:r>
        <w:tab/>
        <w:t xml:space="preserve">IETF RFC 2486 (1999): "The Network Access Identifier", B. </w:t>
      </w:r>
      <w:proofErr w:type="spellStart"/>
      <w:r>
        <w:t>Aboba</w:t>
      </w:r>
      <w:proofErr w:type="spellEnd"/>
      <w:r>
        <w:t xml:space="preserve"> and M. Beadles.</w:t>
      </w:r>
    </w:p>
    <w:p w14:paraId="30BF23CB" w14:textId="77777777" w:rsidR="00716AB8" w:rsidRDefault="00716AB8" w:rsidP="00716AB8">
      <w:pPr>
        <w:pStyle w:val="EX"/>
      </w:pPr>
      <w:r>
        <w:rPr>
          <w:lang w:val="fi-FI"/>
        </w:rPr>
        <w:t>[32]</w:t>
      </w:r>
      <w:r>
        <w:rPr>
          <w:lang w:val="fi-FI"/>
        </w:rPr>
        <w:tab/>
        <w:t>Void.</w:t>
      </w:r>
    </w:p>
    <w:p w14:paraId="2FCCF791" w14:textId="77777777" w:rsidR="00716AB8" w:rsidRDefault="00716AB8" w:rsidP="00716AB8">
      <w:pPr>
        <w:pStyle w:val="EX"/>
        <w:rPr>
          <w:lang w:val="fi-FI"/>
        </w:rPr>
      </w:pPr>
      <w:r>
        <w:rPr>
          <w:lang w:val="fi-FI"/>
        </w:rPr>
        <w:t>[33]</w:t>
      </w:r>
      <w:r>
        <w:rPr>
          <w:lang w:val="fi-FI"/>
        </w:rPr>
        <w:tab/>
        <w:t>Void.</w:t>
      </w:r>
    </w:p>
    <w:p w14:paraId="654240D4" w14:textId="77777777" w:rsidR="00716AB8" w:rsidRDefault="00716AB8" w:rsidP="00716AB8">
      <w:pPr>
        <w:pStyle w:val="EX"/>
        <w:rPr>
          <w:lang w:val="fi-FI"/>
        </w:rPr>
      </w:pPr>
      <w:r>
        <w:rPr>
          <w:lang w:val="fi-FI"/>
        </w:rPr>
        <w:t>[34]</w:t>
      </w:r>
      <w:r>
        <w:rPr>
          <w:lang w:val="fi-FI"/>
        </w:rPr>
        <w:tab/>
        <w:t>Void</w:t>
      </w:r>
      <w:r>
        <w:rPr>
          <w:rFonts w:hint="eastAsia"/>
          <w:lang w:val="fi-FI" w:eastAsia="ko-KR"/>
        </w:rPr>
        <w:t>.</w:t>
      </w:r>
    </w:p>
    <w:p w14:paraId="39BDE5F9" w14:textId="77777777" w:rsidR="00716AB8" w:rsidRDefault="00716AB8" w:rsidP="00716AB8">
      <w:pPr>
        <w:pStyle w:val="EX"/>
        <w:rPr>
          <w:lang w:val="fi-FI"/>
        </w:rPr>
      </w:pPr>
      <w:r>
        <w:rPr>
          <w:lang w:val="fi-FI"/>
        </w:rPr>
        <w:t>[35]</w:t>
      </w:r>
      <w:r>
        <w:rPr>
          <w:lang w:val="fi-FI"/>
        </w:rPr>
        <w:tab/>
        <w:t>Void</w:t>
      </w:r>
      <w:r>
        <w:rPr>
          <w:rFonts w:hint="eastAsia"/>
          <w:lang w:val="fi-FI" w:eastAsia="ko-KR"/>
        </w:rPr>
        <w:t>.</w:t>
      </w:r>
    </w:p>
    <w:p w14:paraId="452C5CF2" w14:textId="77777777" w:rsidR="00716AB8" w:rsidRDefault="00716AB8" w:rsidP="00716AB8">
      <w:pPr>
        <w:pStyle w:val="EX"/>
        <w:rPr>
          <w:lang w:val="fi-FI"/>
        </w:rPr>
      </w:pPr>
      <w:r>
        <w:rPr>
          <w:lang w:val="fi-FI"/>
        </w:rPr>
        <w:t>[36]</w:t>
      </w:r>
      <w:r>
        <w:rPr>
          <w:lang w:val="fi-FI"/>
        </w:rPr>
        <w:tab/>
        <w:t>Void.</w:t>
      </w:r>
    </w:p>
    <w:p w14:paraId="51F6816F" w14:textId="77777777" w:rsidR="00716AB8" w:rsidRDefault="00716AB8" w:rsidP="00716AB8">
      <w:pPr>
        <w:pStyle w:val="EX"/>
        <w:rPr>
          <w:lang w:val="fi-FI"/>
        </w:rPr>
      </w:pPr>
      <w:r>
        <w:rPr>
          <w:lang w:val="fi-FI"/>
        </w:rPr>
        <w:t>[37]</w:t>
      </w:r>
      <w:r>
        <w:rPr>
          <w:lang w:val="fi-FI"/>
        </w:rPr>
        <w:tab/>
        <w:t>IETF RFC 2290 (1998): "Mobile-IPv4 Configuration Option for PPP IPCP", J. Solomon, S. Glass.</w:t>
      </w:r>
    </w:p>
    <w:p w14:paraId="78D07123" w14:textId="77777777" w:rsidR="00716AB8" w:rsidRDefault="00716AB8" w:rsidP="00716AB8">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6F91488B" w14:textId="77777777" w:rsidR="00716AB8" w:rsidRDefault="00716AB8" w:rsidP="00716AB8">
      <w:pPr>
        <w:pStyle w:val="EX"/>
      </w:pPr>
      <w:r>
        <w:t>[39]</w:t>
      </w:r>
      <w:r>
        <w:tab/>
        <w:t>IETF RFC 2866 (2000): "RADIUS Accounting", C. Rigney, Livingston.</w:t>
      </w:r>
    </w:p>
    <w:p w14:paraId="3398EE03" w14:textId="77777777" w:rsidR="00716AB8" w:rsidRDefault="00716AB8" w:rsidP="00716AB8">
      <w:pPr>
        <w:pStyle w:val="EX"/>
      </w:pPr>
      <w:r>
        <w:t>[40]</w:t>
      </w:r>
      <w:r>
        <w:tab/>
        <w:t>3GPP TS 23.003: "Numbering, addressing and identification".</w:t>
      </w:r>
    </w:p>
    <w:p w14:paraId="0CEFCA20" w14:textId="77777777" w:rsidR="00716AB8" w:rsidRDefault="00716AB8" w:rsidP="00716AB8">
      <w:pPr>
        <w:pStyle w:val="EX"/>
      </w:pPr>
      <w:r>
        <w:t>[41]</w:t>
      </w:r>
      <w:r>
        <w:tab/>
        <w:t xml:space="preserve">IETF RFC 3576 (2003): "Dynamic Authorization Extensions to Remote Authentication Dial </w:t>
      </w:r>
      <w:proofErr w:type="gramStart"/>
      <w:r>
        <w:t>In</w:t>
      </w:r>
      <w:proofErr w:type="gramEnd"/>
      <w:r>
        <w:t xml:space="preserve"> User Service (RADIUS)", </w:t>
      </w:r>
      <w:proofErr w:type="spellStart"/>
      <w:proofErr w:type="gramStart"/>
      <w:r>
        <w:t>M.Chiba</w:t>
      </w:r>
      <w:proofErr w:type="spellEnd"/>
      <w:proofErr w:type="gramEnd"/>
      <w:r>
        <w:t xml:space="preserve">, </w:t>
      </w:r>
      <w:proofErr w:type="spellStart"/>
      <w:proofErr w:type="gramStart"/>
      <w:r>
        <w:t>M.Eklund</w:t>
      </w:r>
      <w:proofErr w:type="spellEnd"/>
      <w:proofErr w:type="gramEnd"/>
      <w:r>
        <w:t xml:space="preserve">, </w:t>
      </w:r>
      <w:proofErr w:type="spellStart"/>
      <w:proofErr w:type="gramStart"/>
      <w:r>
        <w:t>D.Mitton</w:t>
      </w:r>
      <w:proofErr w:type="spellEnd"/>
      <w:proofErr w:type="gramEnd"/>
      <w:r>
        <w:t xml:space="preserve">, </w:t>
      </w:r>
      <w:proofErr w:type="spellStart"/>
      <w:proofErr w:type="gramStart"/>
      <w:r>
        <w:t>B.Aboba</w:t>
      </w:r>
      <w:proofErr w:type="spellEnd"/>
      <w:proofErr w:type="gramEnd"/>
      <w:r>
        <w:t>.</w:t>
      </w:r>
    </w:p>
    <w:p w14:paraId="6629E9B7" w14:textId="77777777" w:rsidR="00716AB8" w:rsidRDefault="00716AB8" w:rsidP="00716AB8">
      <w:pPr>
        <w:pStyle w:val="EX"/>
      </w:pPr>
      <w:r>
        <w:t>[42]</w:t>
      </w:r>
      <w:r>
        <w:tab/>
        <w:t>3GPP TR 21.905: "Vocabulary for 3GPP Specifications".</w:t>
      </w:r>
    </w:p>
    <w:p w14:paraId="70F8053E" w14:textId="77777777" w:rsidR="00716AB8" w:rsidRDefault="00716AB8" w:rsidP="00716AB8">
      <w:pPr>
        <w:pStyle w:val="EX"/>
      </w:pPr>
      <w:r>
        <w:t>[43]</w:t>
      </w:r>
      <w:r>
        <w:tab/>
        <w:t xml:space="preserve">Void. </w:t>
      </w:r>
    </w:p>
    <w:p w14:paraId="75EE0DB6" w14:textId="77777777" w:rsidR="00716AB8" w:rsidRDefault="00716AB8" w:rsidP="00716AB8">
      <w:pPr>
        <w:pStyle w:val="EX"/>
      </w:pPr>
      <w:r>
        <w:t>[44]</w:t>
      </w:r>
      <w:r>
        <w:tab/>
        <w:t>Void</w:t>
      </w:r>
      <w:r>
        <w:rPr>
          <w:rFonts w:hint="eastAsia"/>
          <w:lang w:eastAsia="ko-KR"/>
        </w:rPr>
        <w:t>.</w:t>
      </w:r>
    </w:p>
    <w:p w14:paraId="4890F86D" w14:textId="77777777" w:rsidR="00716AB8" w:rsidRDefault="00716AB8" w:rsidP="00716AB8">
      <w:pPr>
        <w:pStyle w:val="EX"/>
      </w:pPr>
      <w:r>
        <w:t>[45]</w:t>
      </w:r>
      <w:r>
        <w:tab/>
        <w:t xml:space="preserve">IETF RFC 3118 (2001): "Authentication for DHCP Messages", R. </w:t>
      </w:r>
      <w:proofErr w:type="spellStart"/>
      <w:r>
        <w:t>Droms</w:t>
      </w:r>
      <w:proofErr w:type="spellEnd"/>
      <w:r>
        <w:t>, W. Arbaugh.</w:t>
      </w:r>
    </w:p>
    <w:p w14:paraId="7C974A6E" w14:textId="77777777" w:rsidR="00716AB8" w:rsidRDefault="00716AB8" w:rsidP="00716AB8">
      <w:pPr>
        <w:pStyle w:val="EX"/>
      </w:pPr>
      <w:r>
        <w:t>[46]</w:t>
      </w:r>
      <w:r>
        <w:tab/>
        <w:t xml:space="preserve">IETF RFC 8415 (2018) "Dynamic Host Configuration Protocol for IPv6 (DHCPv6)", </w:t>
      </w:r>
      <w:r w:rsidRPr="003D1A8A">
        <w:t xml:space="preserve">T. </w:t>
      </w:r>
      <w:proofErr w:type="spellStart"/>
      <w:r w:rsidRPr="003D1A8A">
        <w:t>Mrugalski</w:t>
      </w:r>
      <w:proofErr w:type="spellEnd"/>
      <w:r>
        <w:t xml:space="preserve">, </w:t>
      </w:r>
      <w:r w:rsidRPr="003D1A8A">
        <w:t>M. Siodelski</w:t>
      </w:r>
      <w:r>
        <w:t xml:space="preserve">, B. Volz, </w:t>
      </w:r>
      <w:r w:rsidRPr="003D1A8A">
        <w:t>A. Yourtchenko</w:t>
      </w:r>
      <w:r>
        <w:t xml:space="preserve">, </w:t>
      </w:r>
      <w:r w:rsidRPr="00782B91">
        <w:t>M. Richardson</w:t>
      </w:r>
      <w:r>
        <w:t xml:space="preserve">, </w:t>
      </w:r>
      <w:r w:rsidRPr="00216AA8">
        <w:t>S. Jiang</w:t>
      </w:r>
      <w:r>
        <w:t xml:space="preserve">, T. Lemon, </w:t>
      </w:r>
      <w:r w:rsidRPr="00421C2E">
        <w:t>T. Winters</w:t>
      </w:r>
      <w:r>
        <w:t>.</w:t>
      </w:r>
    </w:p>
    <w:p w14:paraId="530F602F" w14:textId="77777777" w:rsidR="00716AB8" w:rsidRDefault="00716AB8" w:rsidP="00716AB8">
      <w:pPr>
        <w:pStyle w:val="EX"/>
      </w:pPr>
      <w:r>
        <w:t>[47]</w:t>
      </w:r>
      <w:r>
        <w:tab/>
        <w:t>3GPP TS 24.229: "IP Multimedia Call Control Protocol based on SIP and SDP".</w:t>
      </w:r>
    </w:p>
    <w:p w14:paraId="0FE9DF97" w14:textId="77777777" w:rsidR="00716AB8" w:rsidRDefault="00716AB8" w:rsidP="00716AB8">
      <w:pPr>
        <w:pStyle w:val="EX"/>
      </w:pPr>
      <w:r>
        <w:t>[48]</w:t>
      </w:r>
      <w:r>
        <w:tab/>
        <w:t>IETF RFC 2710 (1999): "Multicast Listener Discovery (MLD) for IPv6", S. Deering, W. Fenner, B. Haberman.</w:t>
      </w:r>
    </w:p>
    <w:p w14:paraId="1A3368A4" w14:textId="77777777" w:rsidR="00716AB8" w:rsidRDefault="00716AB8" w:rsidP="00716AB8">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proofErr w:type="gramStart"/>
      <w:r>
        <w:t>R.Hinden</w:t>
      </w:r>
      <w:proofErr w:type="spellEnd"/>
      <w:proofErr w:type="gramEnd"/>
      <w:r>
        <w:t>.</w:t>
      </w:r>
    </w:p>
    <w:p w14:paraId="41422BAD" w14:textId="77777777" w:rsidR="00716AB8" w:rsidRDefault="00716AB8" w:rsidP="00716AB8">
      <w:pPr>
        <w:pStyle w:val="EX"/>
      </w:pPr>
      <w:r>
        <w:t>[50]</w:t>
      </w:r>
      <w:r>
        <w:tab/>
        <w:t xml:space="preserve">IETF RFC 3162 (2001): "RADIUS and IPv6", B. </w:t>
      </w:r>
      <w:proofErr w:type="spellStart"/>
      <w:r>
        <w:t>Adoba</w:t>
      </w:r>
      <w:proofErr w:type="spellEnd"/>
      <w:r>
        <w:t>, G. Zorn, D. Mitton.</w:t>
      </w:r>
    </w:p>
    <w:p w14:paraId="22926C5B" w14:textId="77777777" w:rsidR="00716AB8" w:rsidRDefault="00716AB8" w:rsidP="00716AB8">
      <w:pPr>
        <w:pStyle w:val="EX"/>
      </w:pPr>
      <w:r>
        <w:t>[51]</w:t>
      </w:r>
      <w:r>
        <w:tab/>
        <w:t xml:space="preserve">IETF RFC 2548 (1999): "Microsoft Vendor-specific RADIUS Attributes", </w:t>
      </w:r>
      <w:proofErr w:type="spellStart"/>
      <w:proofErr w:type="gramStart"/>
      <w:r>
        <w:t>G.Zorn</w:t>
      </w:r>
      <w:proofErr w:type="spellEnd"/>
      <w:proofErr w:type="gramEnd"/>
      <w:r>
        <w:t>.</w:t>
      </w:r>
    </w:p>
    <w:p w14:paraId="6653B719" w14:textId="77777777" w:rsidR="00716AB8" w:rsidRDefault="00716AB8" w:rsidP="00716AB8">
      <w:pPr>
        <w:pStyle w:val="EX"/>
      </w:pPr>
      <w:r>
        <w:lastRenderedPageBreak/>
        <w:t>[52]</w:t>
      </w:r>
      <w:r>
        <w:tab/>
        <w:t>3GPP TS 23.228: "IP Multimedia Subsystem (IMS); Stage 2".</w:t>
      </w:r>
    </w:p>
    <w:p w14:paraId="34A42455" w14:textId="77777777" w:rsidR="00716AB8" w:rsidRDefault="00716AB8" w:rsidP="00716AB8">
      <w:pPr>
        <w:pStyle w:val="EX"/>
      </w:pPr>
      <w:r>
        <w:t>[53]</w:t>
      </w:r>
      <w:r>
        <w:tab/>
        <w:t>Void</w:t>
      </w:r>
    </w:p>
    <w:p w14:paraId="18129A16" w14:textId="77777777" w:rsidR="00716AB8" w:rsidRDefault="00716AB8" w:rsidP="00716AB8">
      <w:pPr>
        <w:pStyle w:val="EX"/>
      </w:pPr>
      <w:r>
        <w:t>[54]</w:t>
      </w:r>
      <w:r>
        <w:tab/>
        <w:t>3GPP TS 24.008: "Mobile radio interface layer 3 specification; Core Network protocols; Stage 3".</w:t>
      </w:r>
    </w:p>
    <w:p w14:paraId="1CAE033A" w14:textId="77777777" w:rsidR="00716AB8" w:rsidRDefault="00716AB8" w:rsidP="00716AB8">
      <w:pPr>
        <w:pStyle w:val="EX"/>
      </w:pPr>
      <w:r>
        <w:t>[55]</w:t>
      </w:r>
      <w:r>
        <w:tab/>
        <w:t>Void.</w:t>
      </w:r>
    </w:p>
    <w:p w14:paraId="5ABE9B9D" w14:textId="77777777" w:rsidR="00716AB8" w:rsidRDefault="00716AB8" w:rsidP="00716AB8">
      <w:pPr>
        <w:pStyle w:val="EX"/>
      </w:pPr>
      <w:r>
        <w:t>[56]</w:t>
      </w:r>
      <w:r>
        <w:tab/>
        <w:t>Void</w:t>
      </w:r>
    </w:p>
    <w:p w14:paraId="5D64C42E" w14:textId="77777777" w:rsidR="00716AB8" w:rsidRDefault="00716AB8" w:rsidP="00716AB8">
      <w:pPr>
        <w:pStyle w:val="EX"/>
      </w:pPr>
      <w:r>
        <w:t>[57]</w:t>
      </w:r>
      <w:r>
        <w:tab/>
        <w:t>Void.</w:t>
      </w:r>
    </w:p>
    <w:p w14:paraId="7DC6F2FF" w14:textId="77777777" w:rsidR="00716AB8" w:rsidRDefault="00716AB8" w:rsidP="00716AB8">
      <w:pPr>
        <w:pStyle w:val="EX"/>
      </w:pPr>
      <w:r>
        <w:t>[58]</w:t>
      </w:r>
      <w:r>
        <w:tab/>
        <w:t>IETF RFC 1035 (1987): "Domain names – implementation and specification" (STD 13).</w:t>
      </w:r>
    </w:p>
    <w:p w14:paraId="54651C1E" w14:textId="77777777" w:rsidR="00716AB8" w:rsidRDefault="00716AB8" w:rsidP="00716AB8">
      <w:pPr>
        <w:pStyle w:val="EX"/>
      </w:pPr>
      <w:r>
        <w:t>[59]</w:t>
      </w:r>
      <w:r>
        <w:tab/>
        <w:t>Void.</w:t>
      </w:r>
    </w:p>
    <w:p w14:paraId="45F491ED" w14:textId="77777777" w:rsidR="00716AB8" w:rsidRDefault="00716AB8" w:rsidP="00716AB8">
      <w:pPr>
        <w:pStyle w:val="EX"/>
      </w:pPr>
      <w:r>
        <w:t>[60]</w:t>
      </w:r>
      <w:r>
        <w:tab/>
        <w:t>IETF RFC 1771 (1995): "</w:t>
      </w:r>
      <w:r>
        <w:rPr>
          <w:bCs/>
        </w:rPr>
        <w:t>A Border Gateway Protocol 4 (BGP-4)</w:t>
      </w:r>
      <w:r>
        <w:t>".</w:t>
      </w:r>
    </w:p>
    <w:p w14:paraId="528F0192" w14:textId="77777777" w:rsidR="00716AB8" w:rsidRDefault="00716AB8" w:rsidP="00716AB8">
      <w:pPr>
        <w:pStyle w:val="EX"/>
      </w:pPr>
      <w:r>
        <w:t>[61]</w:t>
      </w:r>
      <w:r>
        <w:tab/>
        <w:t>IETF RFC 1825 (1995): "</w:t>
      </w:r>
      <w:r>
        <w:rPr>
          <w:bCs/>
        </w:rPr>
        <w:t>Security Architecture for the Internet Protocol</w:t>
      </w:r>
      <w:r>
        <w:t>".</w:t>
      </w:r>
    </w:p>
    <w:p w14:paraId="533C1B06" w14:textId="77777777" w:rsidR="00716AB8" w:rsidRDefault="00716AB8" w:rsidP="00716AB8">
      <w:pPr>
        <w:pStyle w:val="EX"/>
      </w:pPr>
      <w:r>
        <w:t>[62]</w:t>
      </w:r>
      <w:r>
        <w:tab/>
        <w:t>IETF RFC 1826 (1995): "</w:t>
      </w:r>
      <w:r>
        <w:rPr>
          <w:bCs/>
        </w:rPr>
        <w:t>IP Authentication Header</w:t>
      </w:r>
      <w:r>
        <w:t>".</w:t>
      </w:r>
    </w:p>
    <w:p w14:paraId="43E59EFB" w14:textId="77777777" w:rsidR="00716AB8" w:rsidRDefault="00716AB8" w:rsidP="00716AB8">
      <w:pPr>
        <w:pStyle w:val="EX"/>
      </w:pPr>
      <w:r>
        <w:t>[63]</w:t>
      </w:r>
      <w:r>
        <w:tab/>
        <w:t>IETF RFC 1827 (1995): "</w:t>
      </w:r>
      <w:r>
        <w:rPr>
          <w:bCs/>
        </w:rPr>
        <w:t>IP Encapsulating Security Payload (ESP)</w:t>
      </w:r>
      <w:r>
        <w:t>".</w:t>
      </w:r>
    </w:p>
    <w:p w14:paraId="5B10C8F1" w14:textId="77777777" w:rsidR="00716AB8" w:rsidRDefault="00716AB8" w:rsidP="00716AB8">
      <w:pPr>
        <w:pStyle w:val="EX"/>
      </w:pPr>
      <w:r>
        <w:t>[64]</w:t>
      </w:r>
      <w:r>
        <w:tab/>
        <w:t>Void</w:t>
      </w:r>
      <w:r>
        <w:rPr>
          <w:rFonts w:hint="eastAsia"/>
          <w:lang w:eastAsia="ko-KR"/>
        </w:rPr>
        <w:t>.</w:t>
      </w:r>
    </w:p>
    <w:p w14:paraId="2DF9A383" w14:textId="77777777" w:rsidR="00716AB8" w:rsidRDefault="00716AB8" w:rsidP="00716AB8">
      <w:pPr>
        <w:pStyle w:val="EX"/>
      </w:pPr>
      <w:r>
        <w:t>[65]</w:t>
      </w:r>
      <w:r>
        <w:tab/>
        <w:t>3GPP TS 23.246: "Multimedia Broadcast/Multicast Service (MBMS) Architecture and Functional Description".</w:t>
      </w:r>
    </w:p>
    <w:p w14:paraId="5D02A9E3" w14:textId="77777777" w:rsidR="00716AB8" w:rsidRDefault="00716AB8" w:rsidP="00716AB8">
      <w:pPr>
        <w:pStyle w:val="EX"/>
        <w:rPr>
          <w:lang w:eastAsia="en-GB"/>
        </w:rPr>
      </w:pPr>
      <w:r>
        <w:rPr>
          <w:lang w:eastAsia="en-GB"/>
        </w:rPr>
        <w:t>[66]</w:t>
      </w:r>
      <w:r>
        <w:rPr>
          <w:lang w:eastAsia="en-GB"/>
        </w:rPr>
        <w:tab/>
        <w:t>Void</w:t>
      </w:r>
      <w:r>
        <w:t>.</w:t>
      </w:r>
    </w:p>
    <w:p w14:paraId="4A3C4660" w14:textId="77777777" w:rsidR="00716AB8" w:rsidRDefault="00716AB8" w:rsidP="00716AB8">
      <w:pPr>
        <w:pStyle w:val="EX"/>
        <w:rPr>
          <w:lang w:eastAsia="en-GB"/>
        </w:rPr>
      </w:pPr>
      <w:r>
        <w:rPr>
          <w:lang w:eastAsia="en-GB"/>
        </w:rPr>
        <w:t>[67]</w:t>
      </w:r>
      <w:r>
        <w:rPr>
          <w:lang w:eastAsia="en-GB"/>
        </w:rPr>
        <w:tab/>
      </w:r>
      <w:r w:rsidRPr="007903A7">
        <w:rPr>
          <w:lang w:eastAsia="en-GB"/>
        </w:rPr>
        <w:t>Void</w:t>
      </w:r>
      <w:r>
        <w:rPr>
          <w:lang w:eastAsia="en-GB"/>
        </w:rPr>
        <w:t>.</w:t>
      </w:r>
    </w:p>
    <w:p w14:paraId="0564B3B6" w14:textId="77777777" w:rsidR="00716AB8" w:rsidRDefault="00716AB8" w:rsidP="00716AB8">
      <w:pPr>
        <w:pStyle w:val="EX"/>
        <w:rPr>
          <w:lang w:eastAsia="en-GB"/>
        </w:rPr>
      </w:pPr>
      <w:r>
        <w:rPr>
          <w:lang w:eastAsia="en-GB"/>
        </w:rPr>
        <w:t>[68]</w:t>
      </w:r>
      <w:r>
        <w:rPr>
          <w:lang w:eastAsia="en-GB"/>
        </w:rPr>
        <w:tab/>
        <w:t xml:space="preserve">3GPP TS 23.141: </w:t>
      </w:r>
      <w:r>
        <w:t>"</w:t>
      </w:r>
      <w:r>
        <w:rPr>
          <w:lang w:eastAsia="en-GB"/>
        </w:rPr>
        <w:t>Presence Service; Architecture and functional description</w:t>
      </w:r>
      <w:r>
        <w:t>"</w:t>
      </w:r>
      <w:r>
        <w:rPr>
          <w:lang w:eastAsia="en-GB"/>
        </w:rPr>
        <w:t>.</w:t>
      </w:r>
    </w:p>
    <w:p w14:paraId="034EF0A3" w14:textId="77777777" w:rsidR="00716AB8" w:rsidRDefault="00716AB8" w:rsidP="00716AB8">
      <w:pPr>
        <w:pStyle w:val="EX"/>
      </w:pPr>
      <w:r>
        <w:rPr>
          <w:lang w:eastAsia="en-GB"/>
        </w:rPr>
        <w:t>[69]</w:t>
      </w:r>
      <w:r>
        <w:rPr>
          <w:lang w:eastAsia="en-GB"/>
        </w:rPr>
        <w:tab/>
        <w:t xml:space="preserve">3GPP TS 32.422: </w:t>
      </w:r>
      <w:r>
        <w:t>"Subscriber and equipment trace: Trace Control and Configuration Management".</w:t>
      </w:r>
    </w:p>
    <w:p w14:paraId="06725471" w14:textId="77777777" w:rsidR="00716AB8" w:rsidRDefault="00716AB8" w:rsidP="00716AB8">
      <w:pPr>
        <w:pStyle w:val="EX"/>
      </w:pPr>
      <w:r>
        <w:rPr>
          <w:lang w:eastAsia="en-GB"/>
        </w:rPr>
        <w:t>[70]</w:t>
      </w:r>
      <w:r>
        <w:rPr>
          <w:lang w:eastAsia="en-GB"/>
        </w:rPr>
        <w:tab/>
        <w:t xml:space="preserve">3GPP TS 48.018: </w:t>
      </w:r>
      <w:r>
        <w:t>"Base Station System (BSS) – Serving GPRS Support Node (SGSN); BSS GPRS Protocol (BSSGP)".</w:t>
      </w:r>
    </w:p>
    <w:p w14:paraId="6B1E2182" w14:textId="77777777" w:rsidR="00716AB8" w:rsidRDefault="00716AB8" w:rsidP="00716AB8">
      <w:pPr>
        <w:pStyle w:val="EX"/>
      </w:pPr>
      <w:r>
        <w:t>[71]</w:t>
      </w:r>
      <w:r>
        <w:tab/>
        <w:t>3GPP TS 23.107: "Quality of Service (QoS) Concept and Architecture".</w:t>
      </w:r>
    </w:p>
    <w:p w14:paraId="7DF85A5F" w14:textId="77777777" w:rsidR="00716AB8" w:rsidRDefault="00716AB8" w:rsidP="00716AB8">
      <w:pPr>
        <w:pStyle w:val="EX"/>
      </w:pPr>
      <w:r>
        <w:t>[72]</w:t>
      </w:r>
      <w:r>
        <w:tab/>
        <w:t>3GPP TS 25.346: "Introduction of the Multimedia Broadcast Multicast Service (MBMS) in the Radio Access Network (RAN)".</w:t>
      </w:r>
    </w:p>
    <w:p w14:paraId="3BAFDDA2" w14:textId="77777777" w:rsidR="00716AB8" w:rsidRDefault="00716AB8" w:rsidP="00716AB8">
      <w:pPr>
        <w:pStyle w:val="EX"/>
      </w:pPr>
      <w:r>
        <w:t>[73]</w:t>
      </w:r>
      <w:r>
        <w:tab/>
        <w:t>IETF RFC 4604 (2006): "Using Internet Group Management Protocol Version 3 (IGMPv3) and Multicast Listener Discovery Protocol Version 2 (MLDv2) for Source-Specific Multicast".</w:t>
      </w:r>
    </w:p>
    <w:p w14:paraId="64D651B6" w14:textId="77777777" w:rsidR="00716AB8" w:rsidRDefault="00716AB8" w:rsidP="00716AB8">
      <w:pPr>
        <w:pStyle w:val="EX"/>
      </w:pPr>
      <w:r>
        <w:t>[74]</w:t>
      </w:r>
      <w:r>
        <w:tab/>
        <w:t>IETF RFC 4607 (2006): "Source-Specific Multicast for IP".</w:t>
      </w:r>
    </w:p>
    <w:p w14:paraId="0D09A65C" w14:textId="77777777" w:rsidR="00716AB8" w:rsidRDefault="00716AB8" w:rsidP="00716AB8">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463FD8D6" w14:textId="77777777" w:rsidR="00716AB8" w:rsidRDefault="00716AB8" w:rsidP="00716AB8">
      <w:pPr>
        <w:pStyle w:val="EX"/>
        <w:rPr>
          <w:lang w:eastAsia="ko-KR"/>
        </w:rPr>
      </w:pPr>
      <w:r>
        <w:t>[76]</w:t>
      </w:r>
      <w:r>
        <w:tab/>
        <w:t>3GPP TS 29.213: "Policy and charging control signalling flows and Quality of Service (QoS) parameter mapping".</w:t>
      </w:r>
    </w:p>
    <w:p w14:paraId="1A6E532D" w14:textId="77777777" w:rsidR="00716AB8" w:rsidRDefault="00716AB8" w:rsidP="00716AB8">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15799920" w14:textId="77777777" w:rsidR="00716AB8" w:rsidRDefault="00716AB8" w:rsidP="00716AB8">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74F427CE" w14:textId="77777777" w:rsidR="00716AB8" w:rsidRDefault="00716AB8" w:rsidP="00716AB8">
      <w:pPr>
        <w:pStyle w:val="EX"/>
      </w:pPr>
      <w:r>
        <w:t>[</w:t>
      </w:r>
      <w:r>
        <w:rPr>
          <w:rFonts w:hint="eastAsia"/>
          <w:lang w:eastAsia="ko-KR"/>
        </w:rPr>
        <w:t>79</w:t>
      </w:r>
      <w:r>
        <w:t>]</w:t>
      </w:r>
      <w:r>
        <w:tab/>
        <w:t>IETF RFC 4039 (2005): "Rapid Commit Option for the Dynamic Host Configuration Protocol version 4 (DHCPv4)".</w:t>
      </w:r>
    </w:p>
    <w:p w14:paraId="55A7F91A" w14:textId="77777777" w:rsidR="00716AB8" w:rsidRDefault="00716AB8" w:rsidP="00716AB8">
      <w:pPr>
        <w:pStyle w:val="EX"/>
      </w:pPr>
      <w:r>
        <w:t>[</w:t>
      </w:r>
      <w:r>
        <w:rPr>
          <w:rFonts w:hint="eastAsia"/>
          <w:lang w:eastAsia="ko-KR"/>
        </w:rPr>
        <w:t>80</w:t>
      </w:r>
      <w:r>
        <w:t>]</w:t>
      </w:r>
      <w:r>
        <w:tab/>
        <w:t>Void.</w:t>
      </w:r>
    </w:p>
    <w:p w14:paraId="280C509C" w14:textId="77777777" w:rsidR="00716AB8" w:rsidRDefault="00716AB8" w:rsidP="00716AB8">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7B7D354E" w14:textId="77777777" w:rsidR="00716AB8" w:rsidRDefault="00716AB8" w:rsidP="00716AB8">
      <w:pPr>
        <w:pStyle w:val="EX"/>
        <w:rPr>
          <w:lang w:eastAsia="zh-CN"/>
        </w:rPr>
      </w:pPr>
      <w:r>
        <w:lastRenderedPageBreak/>
        <w:t>[</w:t>
      </w:r>
      <w:r>
        <w:rPr>
          <w:rFonts w:hint="eastAsia"/>
          <w:lang w:eastAsia="ko-KR"/>
        </w:rPr>
        <w:t>82</w:t>
      </w:r>
      <w:r>
        <w:t>]</w:t>
      </w:r>
      <w:r>
        <w:tab/>
        <w:t>IETF RFC 4291 (2006): "IP Version 6 Addressing Architecture".</w:t>
      </w:r>
    </w:p>
    <w:p w14:paraId="0D72D9DD" w14:textId="77777777" w:rsidR="00716AB8" w:rsidRDefault="00716AB8" w:rsidP="00716AB8">
      <w:pPr>
        <w:pStyle w:val="EX"/>
        <w:rPr>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0A1CB5C0" w14:textId="77777777" w:rsidR="00716AB8" w:rsidRDefault="00716AB8" w:rsidP="00716AB8">
      <w:pPr>
        <w:pStyle w:val="EX"/>
      </w:pPr>
      <w:r>
        <w:t>[</w:t>
      </w:r>
      <w:r>
        <w:rPr>
          <w:rFonts w:hint="eastAsia"/>
          <w:lang w:eastAsia="ko-KR"/>
        </w:rPr>
        <w:t>84</w:t>
      </w:r>
      <w:r>
        <w:t>]</w:t>
      </w:r>
      <w:r>
        <w:tab/>
        <w:t>3GPP TS 24.301: "Non-Access-Stratum (NAS) protocol for Evolved Packet System (EPS)".</w:t>
      </w:r>
    </w:p>
    <w:p w14:paraId="0A753EA6" w14:textId="77777777" w:rsidR="00716AB8" w:rsidRDefault="00716AB8" w:rsidP="00716AB8">
      <w:pPr>
        <w:pStyle w:val="EX"/>
      </w:pPr>
      <w:r>
        <w:t>[</w:t>
      </w:r>
      <w:r>
        <w:rPr>
          <w:rFonts w:hint="eastAsia"/>
          <w:lang w:eastAsia="ko-KR"/>
        </w:rPr>
        <w:t>85</w:t>
      </w:r>
      <w:r>
        <w:t>]</w:t>
      </w:r>
      <w:r>
        <w:tab/>
        <w:t>IETF RFC 2132 (1997): "DHCP Options and BOOTP Vendor Extensions".</w:t>
      </w:r>
    </w:p>
    <w:p w14:paraId="4EF12D1D" w14:textId="77777777" w:rsidR="00716AB8" w:rsidRDefault="00716AB8" w:rsidP="00716AB8">
      <w:pPr>
        <w:pStyle w:val="EX"/>
      </w:pPr>
      <w:r>
        <w:t>[</w:t>
      </w:r>
      <w:r>
        <w:rPr>
          <w:rFonts w:hint="eastAsia"/>
          <w:lang w:eastAsia="ko-KR"/>
        </w:rPr>
        <w:t>86</w:t>
      </w:r>
      <w:r>
        <w:t>]</w:t>
      </w:r>
      <w:r>
        <w:tab/>
        <w:t>IETF RFC 3361 (2002): "Dynamic Host Configuration Protocol (DHCP-for-IPv4) Option for Session Initiation Protocol (SIP) Servers".</w:t>
      </w:r>
    </w:p>
    <w:p w14:paraId="155C7DF7" w14:textId="77777777" w:rsidR="00716AB8" w:rsidRDefault="00716AB8" w:rsidP="00716AB8">
      <w:pPr>
        <w:pStyle w:val="EX"/>
      </w:pPr>
      <w:r>
        <w:t>[</w:t>
      </w:r>
      <w:r>
        <w:rPr>
          <w:rFonts w:hint="eastAsia"/>
          <w:lang w:eastAsia="ko-KR"/>
        </w:rPr>
        <w:t>87</w:t>
      </w:r>
      <w:r>
        <w:t>]</w:t>
      </w:r>
      <w:r>
        <w:tab/>
        <w:t>IETF RFC 3646 (2003): "DNS Configuration options for Dynamic Host Configuration Protocol for IPv6 (DHCPv6)".</w:t>
      </w:r>
    </w:p>
    <w:p w14:paraId="18592AB3" w14:textId="77777777" w:rsidR="00716AB8" w:rsidRDefault="00716AB8" w:rsidP="00716AB8">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2FC7D0D2" w14:textId="77777777" w:rsidR="00716AB8" w:rsidRDefault="00716AB8" w:rsidP="00716AB8">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1FA2E02F" w14:textId="77777777" w:rsidR="00716AB8" w:rsidRDefault="00716AB8" w:rsidP="00716AB8">
      <w:pPr>
        <w:pStyle w:val="EX"/>
        <w:rPr>
          <w:lang w:eastAsia="ko-KR"/>
        </w:rPr>
      </w:pPr>
      <w:r>
        <w:t>[</w:t>
      </w:r>
      <w:r>
        <w:rPr>
          <w:rFonts w:hint="eastAsia"/>
          <w:lang w:eastAsia="ko-KR"/>
        </w:rPr>
        <w:t>90</w:t>
      </w:r>
      <w:r>
        <w:t>]</w:t>
      </w:r>
      <w:r>
        <w:tab/>
        <w:t>3GPP TS 23.203: "Policy and charging control architecture".</w:t>
      </w:r>
    </w:p>
    <w:p w14:paraId="467F2106" w14:textId="77777777" w:rsidR="00716AB8" w:rsidRDefault="00716AB8" w:rsidP="00716AB8">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1622B4A1" w14:textId="77777777" w:rsidR="00716AB8" w:rsidRDefault="00716AB8" w:rsidP="00716AB8">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4C7848F9" w14:textId="77777777" w:rsidR="00716AB8" w:rsidRDefault="00716AB8" w:rsidP="00716AB8">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3D94530C" w14:textId="77777777" w:rsidR="00716AB8" w:rsidRDefault="00716AB8" w:rsidP="00716AB8">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7E42BDFC" w14:textId="77777777" w:rsidR="00716AB8" w:rsidRDefault="00716AB8" w:rsidP="00716AB8">
      <w:pPr>
        <w:pStyle w:val="EX"/>
      </w:pPr>
      <w:r>
        <w:t>[</w:t>
      </w:r>
      <w:r>
        <w:rPr>
          <w:rFonts w:hint="eastAsia"/>
          <w:lang w:eastAsia="ko-KR"/>
        </w:rPr>
        <w:t>95</w:t>
      </w:r>
      <w:r>
        <w:t>]</w:t>
      </w:r>
      <w:r>
        <w:tab/>
        <w:t>3GPP TS 23.380: "IMS Restoration Procedures".</w:t>
      </w:r>
    </w:p>
    <w:p w14:paraId="617F6973" w14:textId="77777777" w:rsidR="00716AB8" w:rsidRDefault="00716AB8" w:rsidP="00716AB8">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6FFD592F" w14:textId="77777777" w:rsidR="00716AB8" w:rsidRDefault="00716AB8" w:rsidP="00716AB8">
      <w:pPr>
        <w:pStyle w:val="EX"/>
        <w:rPr>
          <w:lang w:eastAsia="ko-KR"/>
        </w:rPr>
      </w:pPr>
      <w:r>
        <w:t>[</w:t>
      </w:r>
      <w:r>
        <w:rPr>
          <w:rFonts w:hint="eastAsia"/>
          <w:lang w:eastAsia="ko-KR"/>
        </w:rPr>
        <w:t>97</w:t>
      </w:r>
      <w:r>
        <w:t>]</w:t>
      </w:r>
      <w:r>
        <w:tab/>
        <w:t>IETF RFC 4818 (2007): "RADIUS Delegated-IPv6-Prefix Attribute".</w:t>
      </w:r>
    </w:p>
    <w:p w14:paraId="65535C4E" w14:textId="77777777" w:rsidR="00716AB8" w:rsidRDefault="00716AB8" w:rsidP="00716AB8">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4A08FC78" w14:textId="77777777" w:rsidR="00716AB8" w:rsidRDefault="00716AB8" w:rsidP="00716AB8">
      <w:pPr>
        <w:pStyle w:val="EX"/>
        <w:rPr>
          <w:lang w:eastAsia="ko-KR"/>
        </w:rPr>
      </w:pPr>
      <w:r>
        <w:t>[</w:t>
      </w:r>
      <w:r>
        <w:rPr>
          <w:rFonts w:hint="eastAsia"/>
          <w:lang w:eastAsia="ko-KR"/>
        </w:rPr>
        <w:t>99</w:t>
      </w:r>
      <w:r>
        <w:t>]</w:t>
      </w:r>
      <w:r>
        <w:tab/>
        <w:t>3GPP TS 23.221: "Architectural requirements".</w:t>
      </w:r>
    </w:p>
    <w:p w14:paraId="55CA6328" w14:textId="77777777" w:rsidR="00716AB8" w:rsidRDefault="00716AB8" w:rsidP="00716AB8">
      <w:pPr>
        <w:pStyle w:val="EX"/>
      </w:pPr>
      <w:r>
        <w:t>[100]</w:t>
      </w:r>
      <w:r>
        <w:tab/>
        <w:t>3GPP TS 23.682: "Architecture Enhancements to facilitate communications with Packet Data Networks and Applications".</w:t>
      </w:r>
    </w:p>
    <w:p w14:paraId="504ACE05" w14:textId="77777777" w:rsidR="00716AB8" w:rsidRDefault="00716AB8" w:rsidP="00716AB8">
      <w:pPr>
        <w:pStyle w:val="EX"/>
      </w:pPr>
      <w:r>
        <w:t>[101]</w:t>
      </w:r>
      <w:r>
        <w:tab/>
        <w:t>3GPP TS 29.336: "Home Subscriber Server (HSS) Diameter interfaces for interworking with packet data networks and applications".</w:t>
      </w:r>
    </w:p>
    <w:p w14:paraId="60CE8382" w14:textId="77777777" w:rsidR="00716AB8" w:rsidRDefault="00716AB8" w:rsidP="00716AB8">
      <w:pPr>
        <w:pStyle w:val="EX"/>
        <w:rPr>
          <w:lang w:eastAsia="ko-KR"/>
        </w:rPr>
      </w:pPr>
      <w:r>
        <w:t>[102]</w:t>
      </w:r>
      <w:r>
        <w:tab/>
        <w:t>IETF RFC 4282 (2005): "The Network Access Identifier".</w:t>
      </w:r>
    </w:p>
    <w:p w14:paraId="6D980F6E" w14:textId="77777777" w:rsidR="00716AB8" w:rsidRDefault="00716AB8" w:rsidP="00716AB8">
      <w:pPr>
        <w:pStyle w:val="EX"/>
        <w:rPr>
          <w:snapToGrid w:val="0"/>
          <w:lang w:eastAsia="ko-KR"/>
        </w:rPr>
      </w:pPr>
      <w:r>
        <w:rPr>
          <w:snapToGrid w:val="0"/>
        </w:rPr>
        <w:t>[103]</w:t>
      </w:r>
      <w:r>
        <w:rPr>
          <w:snapToGrid w:val="0"/>
        </w:rPr>
        <w:tab/>
        <w:t>3GPP TS 29.275: "Proxy Mobile IPv6 (PMIPv6) based Mobility and Tunnelling protocols; Stage 3".</w:t>
      </w:r>
    </w:p>
    <w:p w14:paraId="7D94DCCD" w14:textId="77777777" w:rsidR="00716AB8" w:rsidRDefault="00716AB8" w:rsidP="00716AB8">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52E7AFC3" w14:textId="77777777" w:rsidR="00716AB8" w:rsidRDefault="00716AB8" w:rsidP="00716AB8">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D4EBF75" w14:textId="77777777" w:rsidR="00716AB8" w:rsidRDefault="00716AB8" w:rsidP="00716AB8">
      <w:pPr>
        <w:pStyle w:val="EX"/>
        <w:rPr>
          <w:lang w:eastAsia="en-GB"/>
        </w:rPr>
      </w:pPr>
      <w:r>
        <w:rPr>
          <w:lang w:eastAsia="en-GB"/>
        </w:rPr>
        <w:t>[106]</w:t>
      </w:r>
      <w:r>
        <w:rPr>
          <w:lang w:eastAsia="en-GB"/>
        </w:rPr>
        <w:tab/>
        <w:t>3GPP TS 25.446: "MBMS synchronisation protocol (SYNC)".</w:t>
      </w:r>
    </w:p>
    <w:p w14:paraId="7113A964" w14:textId="77777777" w:rsidR="00716AB8" w:rsidRDefault="00716AB8" w:rsidP="00716AB8">
      <w:pPr>
        <w:pStyle w:val="EX"/>
        <w:rPr>
          <w:lang w:eastAsia="en-GB"/>
        </w:rPr>
      </w:pPr>
      <w:r>
        <w:rPr>
          <w:lang w:eastAsia="en-GB"/>
        </w:rPr>
        <w:t>[107]</w:t>
      </w:r>
      <w:r>
        <w:rPr>
          <w:lang w:eastAsia="en-GB"/>
        </w:rPr>
        <w:tab/>
        <w:t>3GPP TS 25.323: "Packet Data Convergence Protocol (PDCP) specification".</w:t>
      </w:r>
    </w:p>
    <w:p w14:paraId="1A5662E2" w14:textId="77777777" w:rsidR="00716AB8" w:rsidRDefault="00716AB8" w:rsidP="00716AB8">
      <w:pPr>
        <w:pStyle w:val="EX"/>
        <w:rPr>
          <w:lang w:eastAsia="en-GB"/>
        </w:rPr>
      </w:pPr>
      <w:r>
        <w:rPr>
          <w:lang w:eastAsia="en-GB"/>
        </w:rPr>
        <w:t>[108]</w:t>
      </w:r>
      <w:r>
        <w:rPr>
          <w:lang w:eastAsia="en-GB"/>
        </w:rPr>
        <w:tab/>
        <w:t>Void.</w:t>
      </w:r>
    </w:p>
    <w:p w14:paraId="7F1C2DD2" w14:textId="77777777" w:rsidR="00716AB8" w:rsidRDefault="00716AB8" w:rsidP="00716AB8">
      <w:pPr>
        <w:pStyle w:val="EX"/>
        <w:rPr>
          <w:lang w:eastAsia="en-GB"/>
        </w:rPr>
      </w:pPr>
      <w:r>
        <w:rPr>
          <w:lang w:eastAsia="en-GB"/>
        </w:rPr>
        <w:t>[109]</w:t>
      </w:r>
      <w:r>
        <w:rPr>
          <w:lang w:eastAsia="en-GB"/>
        </w:rPr>
        <w:tab/>
        <w:t>IETF RFC 4960 (2007): "Stream Control Transmission Protocol".</w:t>
      </w:r>
    </w:p>
    <w:p w14:paraId="7716DA8E" w14:textId="77777777" w:rsidR="00716AB8" w:rsidRDefault="00716AB8" w:rsidP="00716AB8">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2CB70CC" w14:textId="77777777" w:rsidR="00716AB8" w:rsidRDefault="00716AB8" w:rsidP="00716AB8">
      <w:pPr>
        <w:pStyle w:val="EX"/>
      </w:pPr>
      <w:r>
        <w:rPr>
          <w:lang w:eastAsia="en-GB"/>
        </w:rPr>
        <w:lastRenderedPageBreak/>
        <w:t>[111]</w:t>
      </w:r>
      <w:r>
        <w:rPr>
          <w:lang w:eastAsia="en-GB"/>
        </w:rPr>
        <w:tab/>
        <w:t xml:space="preserve">IETF RFC 6733: </w:t>
      </w:r>
      <w:r>
        <w:t>"</w:t>
      </w:r>
      <w:r>
        <w:rPr>
          <w:lang w:eastAsia="en-GB"/>
        </w:rPr>
        <w:t>Diameter Base Protocol</w:t>
      </w:r>
      <w:r>
        <w:t>".</w:t>
      </w:r>
    </w:p>
    <w:p w14:paraId="11B31BA7" w14:textId="77777777" w:rsidR="00716AB8" w:rsidRDefault="00716AB8" w:rsidP="00716AB8">
      <w:pPr>
        <w:pStyle w:val="EX"/>
        <w:rPr>
          <w:lang w:val="en-US" w:eastAsia="en-GB"/>
        </w:rPr>
      </w:pPr>
      <w:r>
        <w:rPr>
          <w:lang w:eastAsia="en-GB"/>
        </w:rPr>
        <w:t>[112]</w:t>
      </w:r>
      <w:r>
        <w:rPr>
          <w:lang w:eastAsia="en-GB"/>
        </w:rPr>
        <w:tab/>
        <w:t>3GPP TS 23.285: "</w:t>
      </w:r>
      <w:r>
        <w:t>Architecture Enhancements for V2X services</w:t>
      </w:r>
      <w:r>
        <w:rPr>
          <w:lang w:eastAsia="en-GB"/>
        </w:rPr>
        <w:t>".</w:t>
      </w:r>
    </w:p>
    <w:p w14:paraId="1F388B78" w14:textId="77777777" w:rsidR="00716AB8" w:rsidRDefault="00716AB8" w:rsidP="00716AB8">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574B3E1A" w14:textId="77777777" w:rsidR="00716AB8" w:rsidRDefault="00716AB8" w:rsidP="00716AB8">
      <w:pPr>
        <w:pStyle w:val="EX"/>
      </w:pPr>
      <w:r>
        <w:t>[114]</w:t>
      </w:r>
      <w:r>
        <w:tab/>
        <w:t>3GPP TS 29.244: "Interface between the Control Plane and the User Plane of EPC Nodes; Stage 3".</w:t>
      </w:r>
    </w:p>
    <w:p w14:paraId="7C9A5E88" w14:textId="77777777" w:rsidR="00716AB8" w:rsidRDefault="00716AB8" w:rsidP="00716AB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4929879C" w14:textId="77777777" w:rsidR="00716AB8" w:rsidRDefault="00716AB8" w:rsidP="00716AB8">
      <w:pPr>
        <w:pStyle w:val="EX"/>
      </w:pPr>
      <w:r>
        <w:t>[</w:t>
      </w:r>
      <w:r>
        <w:rPr>
          <w:lang w:eastAsia="ko-KR"/>
        </w:rPr>
        <w:t>116</w:t>
      </w:r>
      <w:r>
        <w:t>]</w:t>
      </w:r>
      <w:r>
        <w:tab/>
        <w:t>IETF RFC 2869: "RADIUS Extensions".</w:t>
      </w:r>
    </w:p>
    <w:p w14:paraId="59443D6B" w14:textId="77777777" w:rsidR="00716AB8" w:rsidRDefault="00716AB8" w:rsidP="00716AB8">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29F5123B" w14:textId="77777777" w:rsidR="00716AB8" w:rsidRDefault="00716AB8" w:rsidP="00716AB8">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39C92B8A" w14:textId="77777777" w:rsidR="00716AB8" w:rsidRDefault="00716AB8" w:rsidP="00716AB8">
      <w:pPr>
        <w:pStyle w:val="EX"/>
      </w:pPr>
      <w:r>
        <w:rPr>
          <w:lang w:eastAsia="en-GB"/>
        </w:rPr>
        <w:t>[119]</w:t>
      </w:r>
      <w:r>
        <w:rPr>
          <w:lang w:eastAsia="en-GB"/>
        </w:rPr>
        <w:tab/>
      </w:r>
      <w:r>
        <w:t>IETF RFC 2868: "RADIUS Attributes for Tunnel Protocol Support".</w:t>
      </w:r>
    </w:p>
    <w:p w14:paraId="75981942" w14:textId="77777777" w:rsidR="00716AB8" w:rsidRDefault="00716AB8" w:rsidP="00716AB8">
      <w:pPr>
        <w:pStyle w:val="EX"/>
      </w:pPr>
      <w:r>
        <w:t>[120]</w:t>
      </w:r>
      <w:r>
        <w:tab/>
      </w:r>
      <w:r>
        <w:rPr>
          <w:lang w:eastAsia="en-GB"/>
        </w:rPr>
        <w:t>IETF</w:t>
      </w:r>
      <w:r>
        <w:t> </w:t>
      </w:r>
      <w:r>
        <w:rPr>
          <w:lang w:eastAsia="en-GB"/>
        </w:rPr>
        <w:t>RFC</w:t>
      </w:r>
      <w:r>
        <w:t> </w:t>
      </w:r>
      <w:r>
        <w:rPr>
          <w:lang w:eastAsia="en-GB"/>
        </w:rPr>
        <w:t>7155</w:t>
      </w:r>
      <w:r>
        <w:t>: "Diameter Network Access Server Application".</w:t>
      </w:r>
    </w:p>
    <w:p w14:paraId="670DE7CB" w14:textId="77777777" w:rsidR="00716AB8" w:rsidRPr="00497582" w:rsidRDefault="00716AB8" w:rsidP="00716AB8">
      <w:pPr>
        <w:pStyle w:val="EX"/>
      </w:pPr>
      <w:r w:rsidRPr="00497582">
        <w:t>[121]</w:t>
      </w:r>
      <w:r w:rsidRPr="00497582">
        <w:tab/>
        <w:t>3GPP TS 29.214: "Policy and Charging Control over Rx reference point".</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05E2" w14:textId="77777777" w:rsidR="000D6B71" w:rsidRDefault="000D6B71">
      <w:pPr>
        <w:spacing w:after="0"/>
      </w:pPr>
      <w:r>
        <w:separator/>
      </w:r>
    </w:p>
  </w:endnote>
  <w:endnote w:type="continuationSeparator" w:id="0">
    <w:p w14:paraId="237CFAEB" w14:textId="77777777" w:rsidR="000D6B71" w:rsidRDefault="000D6B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D811" w14:textId="77777777" w:rsidR="000D6B71" w:rsidRDefault="000D6B71">
      <w:pPr>
        <w:spacing w:after="0"/>
      </w:pPr>
      <w:r>
        <w:separator/>
      </w:r>
    </w:p>
  </w:footnote>
  <w:footnote w:type="continuationSeparator" w:id="0">
    <w:p w14:paraId="496E2D0F" w14:textId="77777777" w:rsidR="000D6B71" w:rsidRDefault="000D6B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9"/>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0"/>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 w:numId="33" w16cid:durableId="183745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D6B71"/>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57C6"/>
    <w:rsid w:val="0017789F"/>
    <w:rsid w:val="0019579F"/>
    <w:rsid w:val="00196C00"/>
    <w:rsid w:val="001975AA"/>
    <w:rsid w:val="001A227D"/>
    <w:rsid w:val="001A4534"/>
    <w:rsid w:val="001A7D67"/>
    <w:rsid w:val="001B4634"/>
    <w:rsid w:val="001B7AB9"/>
    <w:rsid w:val="001B7ACC"/>
    <w:rsid w:val="001C12CA"/>
    <w:rsid w:val="001D14E1"/>
    <w:rsid w:val="001D6954"/>
    <w:rsid w:val="001D6CC3"/>
    <w:rsid w:val="001E0556"/>
    <w:rsid w:val="001E5612"/>
    <w:rsid w:val="001E68B7"/>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0501"/>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281"/>
    <w:rsid w:val="00432DC2"/>
    <w:rsid w:val="00433EB5"/>
    <w:rsid w:val="00442F85"/>
    <w:rsid w:val="00443F1B"/>
    <w:rsid w:val="0045467E"/>
    <w:rsid w:val="00456967"/>
    <w:rsid w:val="004576B9"/>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4BC1"/>
    <w:rsid w:val="004D558D"/>
    <w:rsid w:val="004E01A3"/>
    <w:rsid w:val="004E447E"/>
    <w:rsid w:val="004E4DD0"/>
    <w:rsid w:val="004E5B08"/>
    <w:rsid w:val="004E6D9F"/>
    <w:rsid w:val="004F43A1"/>
    <w:rsid w:val="004F4664"/>
    <w:rsid w:val="004F4C8A"/>
    <w:rsid w:val="004F5D32"/>
    <w:rsid w:val="004F6444"/>
    <w:rsid w:val="004F788E"/>
    <w:rsid w:val="005056AC"/>
    <w:rsid w:val="005058F5"/>
    <w:rsid w:val="0050729F"/>
    <w:rsid w:val="00520594"/>
    <w:rsid w:val="00522811"/>
    <w:rsid w:val="00531837"/>
    <w:rsid w:val="00531D1A"/>
    <w:rsid w:val="00532D03"/>
    <w:rsid w:val="00533811"/>
    <w:rsid w:val="0053712E"/>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D5B7D"/>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0A0B"/>
    <w:rsid w:val="00671251"/>
    <w:rsid w:val="00672832"/>
    <w:rsid w:val="00672D1B"/>
    <w:rsid w:val="00680A1F"/>
    <w:rsid w:val="00682E7A"/>
    <w:rsid w:val="00683A35"/>
    <w:rsid w:val="00684214"/>
    <w:rsid w:val="00685766"/>
    <w:rsid w:val="00686EC8"/>
    <w:rsid w:val="006A32E2"/>
    <w:rsid w:val="006A3EA2"/>
    <w:rsid w:val="006A581D"/>
    <w:rsid w:val="006B0296"/>
    <w:rsid w:val="006B6617"/>
    <w:rsid w:val="006B7C01"/>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6AB8"/>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4BD0"/>
    <w:rsid w:val="00835977"/>
    <w:rsid w:val="00837D51"/>
    <w:rsid w:val="008431A8"/>
    <w:rsid w:val="00847C34"/>
    <w:rsid w:val="008521E9"/>
    <w:rsid w:val="00852806"/>
    <w:rsid w:val="008528CB"/>
    <w:rsid w:val="00853E75"/>
    <w:rsid w:val="008574A8"/>
    <w:rsid w:val="00860286"/>
    <w:rsid w:val="00863E24"/>
    <w:rsid w:val="00864248"/>
    <w:rsid w:val="00871537"/>
    <w:rsid w:val="00873004"/>
    <w:rsid w:val="0088118B"/>
    <w:rsid w:val="00884BCF"/>
    <w:rsid w:val="008867D9"/>
    <w:rsid w:val="00897166"/>
    <w:rsid w:val="008978DB"/>
    <w:rsid w:val="008A039F"/>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995"/>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1D16"/>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1F02"/>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01EA"/>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2694"/>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2BFA"/>
    <w:rsid w:val="00BC330D"/>
    <w:rsid w:val="00BC72B9"/>
    <w:rsid w:val="00BD3124"/>
    <w:rsid w:val="00BD381F"/>
    <w:rsid w:val="00BD5F8A"/>
    <w:rsid w:val="00BD6647"/>
    <w:rsid w:val="00BD7EDB"/>
    <w:rsid w:val="00BE0371"/>
    <w:rsid w:val="00BE0AC3"/>
    <w:rsid w:val="00BE43C6"/>
    <w:rsid w:val="00BE534B"/>
    <w:rsid w:val="00BF1A16"/>
    <w:rsid w:val="00BF7B37"/>
    <w:rsid w:val="00C02050"/>
    <w:rsid w:val="00C02CA8"/>
    <w:rsid w:val="00C044D8"/>
    <w:rsid w:val="00C05CB0"/>
    <w:rsid w:val="00C12078"/>
    <w:rsid w:val="00C16DD0"/>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85"/>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1BA"/>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2176"/>
    <w:rsid w:val="00E144E7"/>
    <w:rsid w:val="00E16E1D"/>
    <w:rsid w:val="00E220B2"/>
    <w:rsid w:val="00E24B46"/>
    <w:rsid w:val="00E2541F"/>
    <w:rsid w:val="00E26D5D"/>
    <w:rsid w:val="00E271EF"/>
    <w:rsid w:val="00E33C94"/>
    <w:rsid w:val="00E34A7A"/>
    <w:rsid w:val="00E36244"/>
    <w:rsid w:val="00E45829"/>
    <w:rsid w:val="00E47C7C"/>
    <w:rsid w:val="00E526A8"/>
    <w:rsid w:val="00E567D1"/>
    <w:rsid w:val="00E622E8"/>
    <w:rsid w:val="00E62BE9"/>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B3Car">
    <w:name w:val="B3 Car"/>
    <w:rsid w:val="00873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11437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2025-10-06T11:42:00Z</dcterms:created>
  <dcterms:modified xsi:type="dcterms:W3CDTF">2025-10-06T11:42:00Z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